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424" w:rsidRPr="00EB7BB3" w:rsidRDefault="00320424" w:rsidP="00320424">
      <w:pPr>
        <w:pStyle w:val="BijlageGenummerdKop"/>
        <w:numPr>
          <w:ilvl w:val="0"/>
          <w:numId w:val="0"/>
        </w:numPr>
      </w:pPr>
      <w:bookmarkStart w:id="0" w:name="_Toc34203131"/>
      <w:r>
        <w:t>Bijlage H</w:t>
      </w:r>
      <w:r>
        <w:tab/>
      </w:r>
      <w:r w:rsidRPr="00EB7BB3">
        <w:t>Model K verklaring bestuurder omtrent rechtmatigheid inschrijving</w:t>
      </w:r>
      <w:bookmarkEnd w:id="0"/>
    </w:p>
    <w:p w:rsidR="00320424" w:rsidRPr="000F7E09" w:rsidRDefault="00320424" w:rsidP="00320424">
      <w:pPr>
        <w:rPr>
          <w:lang w:val="nl-NL"/>
        </w:rPr>
      </w:pPr>
      <w:r w:rsidRPr="00A12536">
        <w:rPr>
          <w:lang w:val="nl-NL"/>
        </w:rPr>
        <w:t xml:space="preserve">Ondergetekende verklaart (verklaren) dat de onderhavige inschrijving ten behoeve van de opdracht </w:t>
      </w:r>
      <w:r w:rsidR="00DF4E7B" w:rsidRPr="00DF4E7B">
        <w:rPr>
          <w:lang w:val="nl-NL"/>
        </w:rPr>
        <w:t>met zaaknummer 31160229, voor het Beheer &amp; Onderhoud Landelijk Meetnet Water Fase 2</w:t>
      </w:r>
      <w:r w:rsidRPr="00A12536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:rsidR="00320424" w:rsidRPr="00A12536" w:rsidRDefault="00320424" w:rsidP="00320424">
      <w:pPr>
        <w:pStyle w:val="Broodtekst"/>
        <w:rPr>
          <w:lang w:val="nl-NL"/>
        </w:rPr>
      </w:pPr>
    </w:p>
    <w:p w:rsidR="00320424" w:rsidRPr="00A12536" w:rsidRDefault="00320424" w:rsidP="00320424">
      <w:pPr>
        <w:pStyle w:val="Broodtekst"/>
        <w:rPr>
          <w:lang w:val="nl-NL"/>
        </w:rPr>
      </w:pPr>
      <w:r w:rsidRPr="00A12536">
        <w:rPr>
          <w:lang w:val="nl-NL"/>
        </w:rPr>
        <w:t>Aldus naar waarheid opgemaakt.</w:t>
      </w:r>
    </w:p>
    <w:p w:rsidR="00320424" w:rsidRPr="00A12536" w:rsidRDefault="00320424" w:rsidP="00320424">
      <w:pPr>
        <w:pStyle w:val="Broodtekst"/>
        <w:rPr>
          <w:lang w:val="nl-NL"/>
        </w:rPr>
      </w:pPr>
    </w:p>
    <w:p w:rsidR="00320424" w:rsidRPr="00A12536" w:rsidRDefault="00320424" w:rsidP="00320424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op…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(datum)</w:t>
      </w:r>
    </w:p>
    <w:p w:rsidR="00320424" w:rsidRPr="00A12536" w:rsidRDefault="00320424" w:rsidP="00320424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te…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(plaats)</w:t>
      </w:r>
    </w:p>
    <w:p w:rsidR="00320424" w:rsidRPr="00A12536" w:rsidRDefault="00320424" w:rsidP="00320424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door…</w:t>
      </w:r>
      <w:r w:rsidRPr="00A12536">
        <w:rPr>
          <w:lang w:val="nl-NL"/>
        </w:rPr>
        <w:tab/>
      </w:r>
      <w:r w:rsidRPr="00A12536">
        <w:rPr>
          <w:lang w:val="nl-NL"/>
        </w:rPr>
        <w:tab/>
        <w:t>(naam en voorletter(s))</w:t>
      </w:r>
    </w:p>
    <w:p w:rsidR="00320424" w:rsidRPr="00A12536" w:rsidRDefault="00320424" w:rsidP="00320424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als bestuurder van…</w:t>
      </w:r>
      <w:r w:rsidRPr="00A12536">
        <w:rPr>
          <w:lang w:val="nl-NL"/>
        </w:rPr>
        <w:tab/>
        <w:t>(naam en vestigingsplaats bedrijf)</w:t>
      </w:r>
    </w:p>
    <w:p w:rsidR="00320424" w:rsidRPr="00A12536" w:rsidRDefault="00320424" w:rsidP="00320424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die…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(naam en vestigingsplaats bedrijf)</w:t>
      </w:r>
    </w:p>
    <w:p w:rsidR="00320424" w:rsidRPr="00A12536" w:rsidRDefault="00320424" w:rsidP="00320424">
      <w:pPr>
        <w:autoSpaceDE w:val="0"/>
        <w:autoSpaceDN w:val="0"/>
        <w:adjustRightInd w:val="0"/>
        <w:rPr>
          <w:rFonts w:cs="Arial"/>
          <w:lang w:val="nl-NL"/>
        </w:rPr>
      </w:pPr>
    </w:p>
    <w:p w:rsidR="00320424" w:rsidRPr="00A12536" w:rsidRDefault="00320424" w:rsidP="00320424">
      <w:pPr>
        <w:autoSpaceDE w:val="0"/>
        <w:autoSpaceDN w:val="0"/>
        <w:adjustRightInd w:val="0"/>
        <w:rPr>
          <w:rFonts w:cs="Arial"/>
          <w:lang w:val="nl-NL"/>
        </w:rPr>
      </w:pPr>
      <w:r w:rsidRPr="00A12536">
        <w:rPr>
          <w:rFonts w:cs="Arial"/>
          <w:lang w:val="nl-NL"/>
        </w:rPr>
        <w:t>ter zake van deze Inschrijving rechtsgeldig vertegenwoordigt.</w:t>
      </w:r>
    </w:p>
    <w:p w:rsidR="00320424" w:rsidRPr="00A12536" w:rsidRDefault="00320424" w:rsidP="00320424">
      <w:pPr>
        <w:autoSpaceDE w:val="0"/>
        <w:autoSpaceDN w:val="0"/>
        <w:adjustRightInd w:val="0"/>
        <w:rPr>
          <w:rFonts w:cs="Arial"/>
          <w:lang w:val="nl-NL"/>
        </w:rPr>
      </w:pPr>
    </w:p>
    <w:p w:rsidR="00320424" w:rsidRPr="00A12536" w:rsidRDefault="00320424" w:rsidP="00320424">
      <w:pPr>
        <w:pStyle w:val="Broodtekst"/>
        <w:rPr>
          <w:b/>
          <w:lang w:val="nl-NL"/>
        </w:rPr>
      </w:pPr>
      <w:r w:rsidRPr="00A12536">
        <w:rPr>
          <w:b/>
          <w:lang w:val="nl-NL"/>
        </w:rPr>
        <w:t>Ondertekening</w:t>
      </w:r>
    </w:p>
    <w:p w:rsidR="00320424" w:rsidRPr="00A12536" w:rsidRDefault="00320424" w:rsidP="00320424">
      <w:pPr>
        <w:pStyle w:val="Broodtekst"/>
        <w:rPr>
          <w:lang w:val="nl-NL"/>
        </w:rPr>
      </w:pPr>
    </w:p>
    <w:p w:rsidR="00320424" w:rsidRPr="00A12536" w:rsidRDefault="00320424" w:rsidP="00320424">
      <w:pPr>
        <w:pStyle w:val="Broodtekst"/>
        <w:rPr>
          <w:rFonts w:cs="V&amp;W Syntax (Adobe)"/>
          <w:b/>
          <w:lang w:val="nl-NL"/>
        </w:rPr>
      </w:pPr>
      <w:r w:rsidRPr="00A12536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A12536">
        <w:rPr>
          <w:u w:val="single"/>
          <w:lang w:val="nl-NL"/>
        </w:rPr>
        <w:t>alle</w:t>
      </w:r>
      <w:r w:rsidRPr="00A12536">
        <w:rPr>
          <w:lang w:val="nl-NL"/>
        </w:rPr>
        <w:t xml:space="preserve"> inschrijvers, digitaal te worden ondertekend conform</w:t>
      </w:r>
      <w:r w:rsidRPr="00A12536">
        <w:rPr>
          <w:color w:val="000000" w:themeColor="text1"/>
          <w:lang w:val="nl-NL"/>
        </w:rPr>
        <w:t xml:space="preserve"> </w:t>
      </w:r>
      <w:r w:rsidRPr="00A12536">
        <w:rPr>
          <w:lang w:val="nl-NL"/>
        </w:rPr>
        <w:t xml:space="preserve">paragraaf </w:t>
      </w:r>
      <w:bookmarkStart w:id="1" w:name="bwBijl_I_641"/>
      <w:r>
        <w:rPr>
          <w:color w:val="000000"/>
          <w:lang w:val="nl-NL"/>
        </w:rPr>
        <w:t>6.3.1</w:t>
      </w:r>
      <w:bookmarkEnd w:id="1"/>
      <w:r w:rsidRPr="00A12536">
        <w:rPr>
          <w:color w:val="000000" w:themeColor="text1"/>
          <w:lang w:val="nl-NL"/>
        </w:rPr>
        <w:t>.</w:t>
      </w:r>
    </w:p>
    <w:p w:rsidR="003F5EB0" w:rsidRPr="00320424" w:rsidRDefault="003F5EB0" w:rsidP="003F5EB0">
      <w:pPr>
        <w:rPr>
          <w:lang w:val="nl-NL"/>
        </w:rPr>
      </w:pPr>
    </w:p>
    <w:sectPr w:rsidR="003F5EB0" w:rsidRPr="00320424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424" w:rsidRDefault="00320424" w:rsidP="0088501B">
      <w:r>
        <w:separator/>
      </w:r>
    </w:p>
  </w:endnote>
  <w:endnote w:type="continuationSeparator" w:id="0">
    <w:p w:rsidR="00320424" w:rsidRDefault="0032042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424" w:rsidRDefault="00320424" w:rsidP="0088501B">
      <w:r>
        <w:separator/>
      </w:r>
    </w:p>
  </w:footnote>
  <w:footnote w:type="continuationSeparator" w:id="0">
    <w:p w:rsidR="00320424" w:rsidRDefault="0032042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D8E" w:rsidRPr="00476317" w:rsidRDefault="00976D8E" w:rsidP="00976D8E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76D8E" w:rsidRPr="00476317" w:rsidRDefault="00976D8E" w:rsidP="00976D8E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>
      <w:rPr>
        <w:rFonts w:cs="V&amp;W Syntax (Adobe)"/>
      </w:rPr>
      <w:t>31160229</w:t>
    </w:r>
    <w:r w:rsidRPr="00476317">
      <w:rPr>
        <w:rFonts w:cs="V&amp;W Syntax (Adobe)"/>
      </w:rPr>
      <w:t xml:space="preserve"> </w:t>
    </w:r>
  </w:p>
  <w:p w:rsidR="00976D8E" w:rsidRDefault="00976D8E" w:rsidP="00976D8E">
    <w:pPr>
      <w:pStyle w:val="Koptekst"/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  <w:bookmarkStart w:id="2" w:name="_GoBack"/>
    <w:bookmarkEnd w:id="2"/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24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20424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76D8E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F4E7B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5B8A46E-0CF7-47EE-B5FE-9BC54EFF8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320424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32042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20424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20424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320424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Zoutenbier, Nico (PPO)</dc:creator>
  <cp:keywords/>
  <dc:description/>
  <cp:lastModifiedBy>Arendse-Koopman, Christine (CIV)</cp:lastModifiedBy>
  <cp:revision>3</cp:revision>
  <dcterms:created xsi:type="dcterms:W3CDTF">2020-03-11T09:28:00Z</dcterms:created>
  <dcterms:modified xsi:type="dcterms:W3CDTF">2020-08-21T09:41:00Z</dcterms:modified>
</cp:coreProperties>
</file>